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81979241" name="c6354ce0-ab2b-11ef-a850-23e0a94da9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146158" name="c6354ce0-ab2b-11ef-a850-23e0a94da96f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15776888" name="03413310-ab2c-11ef-94e6-9918d58a79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1682835" name="03413310-ab2c-11ef-94e6-9918d58a79c4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 / Dusche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2172828" name="342e3950-ab2c-11ef-b581-dd09dd93e5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6067927" name="342e3950-ab2c-11ef-b581-dd09dd93e574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/ 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47835237" name="f46dd900-acc1-11ef-bf97-0d562cc21e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0971229" name="f46dd900-acc1-11ef-bf97-0d562cc21e89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 / 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3813269" name="16f19a20-acc2-11ef-9353-3d04cc918f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121885" name="16f19a20-acc2-11ef-9353-3d04cc918f52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80412496" name="371cde70-ae45-11ef-9e29-034c09b9e0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2216962" name="371cde70-ae45-11ef-9e29-034c09b9e0e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53595614" name="547847c0-ae45-11ef-8751-5b3cdd0b2f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6365561" name="547847c0-ae45-11ef-8751-5b3cdd0b2fcb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20300944" name="8278b560-ae45-11ef-a18c-5100d085ba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9851483" name="8278b560-ae45-11ef-a18c-5100d085ba99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07571131" name="aebca5f0-ae45-11ef-bb5f-47c0524b07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3602551" name="aebca5f0-ae45-11ef-bb5f-47c0524b0791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Wohnzimmer / 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90544810" name="d13bd330-ae45-11ef-ae3f-a9742446ad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3411234" name="d13bd330-ae45-11ef-ae3f-a9742446ad17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Wohnzimmer / 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34382236" name="f2c35a00-ae45-11ef-9fec-37007eba55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7255233" name="f2c35a00-ae45-11ef-9fec-37007eba55c7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Wohnzimmer / 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31556627" name="12e97c10-ae46-11ef-bad5-51d56c0c42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0828176" name="12e97c10-ae46-11ef-bad5-51d56c0c426a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57038124" name="399032f0-ae46-11ef-8f22-db34299d995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7528263" name="399032f0-ae46-11ef-8f22-db34299d9950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3209746" name="54a7edd0-ae46-11ef-84ca-15c82420eb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0363415" name="54a7edd0-ae46-11ef-84ca-15c82420eb9c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WC / Dusche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27912839" name="7481ebb0-ae46-11ef-bf2b-415d138254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7677959" name="7481ebb0-ae46-11ef-bf2b-415d13825412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4243780" name="93718990-ae46-11ef-9049-4bf07265a5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5525561" name="93718990-ae46-11ef-9049-4bf07265a5ac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Ablage Küche </w:t>
            </w:r>
          </w:p>
        </w:tc>
        <w:tc>
          <w:p>
            <w:pPr>
              <w:spacing w:before="0" w:after="0" w:line="240" w:lineRule="auto"/>
            </w:pPr>
            <w:r>
              <w:t>Ablage Küche </w:t>
            </w:r>
          </w:p>
        </w:tc>
        <w:tc>
          <w:p>
            <w:pPr>
              <w:spacing w:before="0" w:after="0" w:line="240" w:lineRule="auto"/>
            </w:pPr>
            <w:r>
              <w:t>Asbestfasern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35646216" name="1d1214d0-ae47-11ef-a76b-ad4b902ffe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8680318" name="1d1214d0-ae47-11ef-a76b-ad4b902ffeca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KP-1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WC Deckel </w:t>
            </w:r>
          </w:p>
        </w:tc>
        <w:tc>
          <w:p>
            <w:pPr>
              <w:spacing w:before="0" w:after="0" w:line="240" w:lineRule="auto"/>
            </w:pPr>
            <w:r>
              <w:t>Spühlkastendeckel </w:t>
            </w:r>
          </w:p>
        </w:tc>
        <w:tc>
          <w:p>
            <w:pPr>
              <w:spacing w:before="0" w:after="0" w:line="240" w:lineRule="auto"/>
            </w:pPr>
            <w:r>
              <w:t>Asbestfasern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14372665" name="72b0dfc0-ae47-11ef-bc56-639a3f936c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7182084" name="72b0dfc0-ae47-11ef-bc56-639a3f936c4a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KP-2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Ablage Cheminée </w:t>
            </w:r>
          </w:p>
        </w:tc>
        <w:tc>
          <w:p>
            <w:pPr>
              <w:spacing w:before="0" w:after="0" w:line="240" w:lineRule="auto"/>
            </w:pPr>
            <w:r>
              <w:t>Ablage Cheminée </w:t>
            </w:r>
          </w:p>
        </w:tc>
        <w:tc>
          <w:p>
            <w:pPr>
              <w:spacing w:before="0" w:after="0" w:line="240" w:lineRule="auto"/>
            </w:pPr>
            <w:r>
              <w:t>Asbestfasern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4671295" name="beb049b0-ae47-11ef-94b4-eb15885fcc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7127339" name="beb049b0-ae47-11ef-94b4-eb15885fcca1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KP-3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Fenstersimms </w:t>
            </w:r>
          </w:p>
        </w:tc>
        <w:tc>
          <w:p>
            <w:pPr>
              <w:spacing w:before="0" w:after="0" w:line="240" w:lineRule="auto"/>
            </w:pPr>
            <w:r>
              <w:t>Fenstersimms </w:t>
            </w:r>
          </w:p>
        </w:tc>
        <w:tc>
          <w:p>
            <w:pPr>
              <w:spacing w:before="0" w:after="0" w:line="240" w:lineRule="auto"/>
            </w:pPr>
            <w:r>
              <w:t>Asbestfasern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89160636" name="072665d0-ae48-11ef-b679-55bd671a6e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790890" name="072665d0-ae48-11ef-b679-55bd671a6ee2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KP-4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Ablage Tumbler </w:t>
            </w:r>
          </w:p>
        </w:tc>
        <w:tc>
          <w:p>
            <w:pPr>
              <w:spacing w:before="0" w:after="0" w:line="240" w:lineRule="auto"/>
            </w:pPr>
            <w:r>
              <w:t>Tumbler </w:t>
            </w:r>
          </w:p>
        </w:tc>
        <w:tc>
          <w:p>
            <w:pPr>
              <w:spacing w:before="0" w:after="0" w:line="240" w:lineRule="auto"/>
            </w:pPr>
            <w:r>
              <w:t>Asbestfasern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2734850" name="3c631720-ae48-11ef-800e-154d864ac2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3388092" name="3c631720-ae48-11ef-800e-154d864ac2f3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KP-5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WHG. Kirchlistrasse 4B, 9010 St. Gallen</w:t>
          </w:r>
        </w:p>
        <w:p>
          <w:pPr>
            <w:spacing w:before="0" w:after="0"/>
          </w:pPr>
          <w:r>
            <w:t>64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footer.xml" Type="http://schemas.openxmlformats.org/officeDocument/2006/relationships/footer" Id="rId25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